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35963838" name="019eefc6-fa04-761c-bd5d-d55d3c1450d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9508950" name="019eefc6-fa04-761c-bd5d-d55d3c1450d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66603131" name="019eefc8-5c4d-7d1b-813a-7fd9343fead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228136" name="019eefc8-5c4d-7d1b-813a-7fd9343fead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20912231" name="019eefc7-9e3c-7d52-818a-baa9aa9611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4694414" name="019eefc7-9e3c-7d52-818a-baa9aa96112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65785336" name="019eefc8-bfd9-76ca-abd7-657a1fadf63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7879345" name="019eefc8-bfd9-76ca-abd7-657a1fadf63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78624999" name="019eefc9-4140-77d0-b47c-5c4901eba25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5342224" name="019eefc9-4140-77d0-b47c-5c4901eba25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 /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58101771" name="019eefcb-5121-7e20-80f7-337701595f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0293976" name="019eefcb-5121-7e20-80f7-337701595f4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Treppenhaus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43638448" name="019eefc9-fabf-739e-9067-b0bd8ec899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5389145" name="019eefc9-fabf-739e-9067-b0bd8ec8996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schwarz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</w:tc>
        <w:tc>
          <w:p>
            <w:pPr>
              <w:spacing w:before="0" w:after="0" w:line="240" w:lineRule="auto"/>
            </w:pPr>
            <w:r>
              <w:t>Kachelofen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10567608" name="019eefcb-f07d-75e9-8cb8-21aa00c162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8321302" name="019eefcb-f07d-75e9-8cb8-21aa00c1627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Kochherd </w:t>
            </w:r>
          </w:p>
        </w:tc>
        <w:tc>
          <w:p>
            <w:pPr>
              <w:spacing w:before="0" w:after="0" w:line="240" w:lineRule="auto"/>
            </w:pPr>
            <w:r>
              <w:t>Kochherd 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56816880" name="019eefcc-97ed-7a3d-958d-98072dc3e48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7048346" name="019eefcc-97ed-7a3d-958d-98072dc3e48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Haselstrasse 37, 8335 Hittnau</w:t>
          </w:r>
        </w:p>
        <w:p>
          <w:pPr>
            <w:spacing w:before="0" w:after="0"/>
          </w:pPr>
          <w:r>
            <w:t>1009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